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6120000" cy="188378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